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  <w:jc w:val="center"/>
      </w:pPr>
      <w:r>
        <w:rPr>
          <w:rFonts w:ascii="微软雅黑" w:hAnsi="微软雅黑" w:eastAsia="微软雅黑"/>
          <w:b/>
          <w:sz w:val="36"/>
        </w:rPr>
        <w:t>周杰 - 客服岗位入职考试答卷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2351"/>
        <w:gridCol w:w="2351"/>
        <w:gridCol w:w="2351"/>
        <w:gridCol w:w="2351"/>
      </w:tblGrid>
      <w:tr>
        <w:tc>
          <w:tcPr>
            <w:tcW w:type="dxa" w:w="2351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b/>
                <w:sz w:val="21"/>
              </w:rPr>
              <w:t>姓名</w:t>
            </w:r>
          </w:p>
        </w:tc>
        <w:tc>
          <w:tcPr>
            <w:tcW w:type="dxa" w:w="2351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周杰</w:t>
            </w:r>
          </w:p>
        </w:tc>
        <w:tc>
          <w:tcPr>
            <w:tcW w:type="dxa" w:w="2351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b/>
                <w:sz w:val="21"/>
              </w:rPr>
              <w:t>工号</w:t>
            </w:r>
          </w:p>
        </w:tc>
        <w:tc>
          <w:tcPr>
            <w:tcW w:type="dxa" w:w="2351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CS2026008</w:t>
            </w:r>
          </w:p>
        </w:tc>
      </w:tr>
      <w:tr>
        <w:tc>
          <w:tcPr>
            <w:tcW w:type="dxa" w:w="2351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b/>
                <w:sz w:val="21"/>
              </w:rPr>
              <w:t>部门</w:t>
            </w:r>
          </w:p>
        </w:tc>
        <w:tc>
          <w:tcPr>
            <w:tcW w:type="dxa" w:w="2351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客服二部</w:t>
            </w:r>
          </w:p>
        </w:tc>
        <w:tc>
          <w:tcPr>
            <w:tcW w:type="dxa" w:w="2351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b/>
                <w:sz w:val="21"/>
              </w:rPr>
              <w:t>考试用时</w:t>
            </w:r>
          </w:p>
        </w:tc>
        <w:tc>
          <w:tcPr>
            <w:tcW w:type="dxa" w:w="2351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80分钟</w:t>
            </w:r>
          </w:p>
        </w:tc>
      </w:tr>
    </w:tbl>
    <w:p/>
    <w:p>
      <w:pPr>
        <w:pStyle w:val="Heading1"/>
      </w:pPr>
      <w:r>
        <w:rPr>
          <w:rFonts w:ascii="微软雅黑" w:hAnsi="微软雅黑" w:eastAsia="微软雅黑"/>
          <w:b/>
          <w:sz w:val="28"/>
        </w:rPr>
        <w:t>一、单选题（共20题，每题2分，共40分）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2351"/>
        <w:gridCol w:w="2351"/>
        <w:gridCol w:w="2351"/>
        <w:gridCol w:w="2351"/>
      </w:tblGrid>
      <w:tr>
        <w:tc>
          <w:tcPr>
            <w:tcW w:type="dxa" w:w="2351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b/>
                <w:sz w:val="21"/>
              </w:rPr>
              <w:t>题号</w:t>
            </w:r>
          </w:p>
        </w:tc>
        <w:tc>
          <w:tcPr>
            <w:tcW w:type="dxa" w:w="2351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b/>
                <w:sz w:val="21"/>
              </w:rPr>
              <w:t>答案</w:t>
            </w:r>
          </w:p>
        </w:tc>
        <w:tc>
          <w:tcPr>
            <w:tcW w:type="dxa" w:w="2351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b/>
                <w:sz w:val="21"/>
              </w:rPr>
              <w:t>题号</w:t>
            </w:r>
          </w:p>
        </w:tc>
        <w:tc>
          <w:tcPr>
            <w:tcW w:type="dxa" w:w="2351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b/>
                <w:sz w:val="21"/>
              </w:rPr>
              <w:t>答案</w:t>
            </w:r>
          </w:p>
        </w:tc>
      </w:tr>
      <w:tr>
        <w:tc>
          <w:tcPr>
            <w:tcW w:type="dxa" w:w="2351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1</w:t>
            </w:r>
          </w:p>
        </w:tc>
        <w:tc>
          <w:tcPr>
            <w:tcW w:type="dxa" w:w="2351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B</w:t>
            </w:r>
          </w:p>
        </w:tc>
        <w:tc>
          <w:tcPr>
            <w:tcW w:type="dxa" w:w="2351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11</w:t>
            </w:r>
          </w:p>
        </w:tc>
        <w:tc>
          <w:tcPr>
            <w:tcW w:type="dxa" w:w="2351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C</w:t>
            </w:r>
          </w:p>
        </w:tc>
      </w:tr>
      <w:tr>
        <w:tc>
          <w:tcPr>
            <w:tcW w:type="dxa" w:w="2351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2</w:t>
            </w:r>
          </w:p>
        </w:tc>
        <w:tc>
          <w:tcPr>
            <w:tcW w:type="dxa" w:w="2351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C</w:t>
            </w:r>
          </w:p>
        </w:tc>
        <w:tc>
          <w:tcPr>
            <w:tcW w:type="dxa" w:w="2351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12</w:t>
            </w:r>
          </w:p>
        </w:tc>
        <w:tc>
          <w:tcPr>
            <w:tcW w:type="dxa" w:w="2351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B</w:t>
            </w:r>
          </w:p>
        </w:tc>
      </w:tr>
      <w:tr>
        <w:tc>
          <w:tcPr>
            <w:tcW w:type="dxa" w:w="2351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3</w:t>
            </w:r>
          </w:p>
        </w:tc>
        <w:tc>
          <w:tcPr>
            <w:tcW w:type="dxa" w:w="2351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C</w:t>
            </w:r>
          </w:p>
        </w:tc>
        <w:tc>
          <w:tcPr>
            <w:tcW w:type="dxa" w:w="2351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13</w:t>
            </w:r>
          </w:p>
        </w:tc>
        <w:tc>
          <w:tcPr>
            <w:tcW w:type="dxa" w:w="2351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B</w:t>
            </w:r>
          </w:p>
        </w:tc>
      </w:tr>
      <w:tr>
        <w:tc>
          <w:tcPr>
            <w:tcW w:type="dxa" w:w="2351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4</w:t>
            </w:r>
          </w:p>
        </w:tc>
        <w:tc>
          <w:tcPr>
            <w:tcW w:type="dxa" w:w="2351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B</w:t>
            </w:r>
          </w:p>
        </w:tc>
        <w:tc>
          <w:tcPr>
            <w:tcW w:type="dxa" w:w="2351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14</w:t>
            </w:r>
          </w:p>
        </w:tc>
        <w:tc>
          <w:tcPr>
            <w:tcW w:type="dxa" w:w="2351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C</w:t>
            </w:r>
          </w:p>
        </w:tc>
      </w:tr>
      <w:tr>
        <w:tc>
          <w:tcPr>
            <w:tcW w:type="dxa" w:w="2351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5</w:t>
            </w:r>
          </w:p>
        </w:tc>
        <w:tc>
          <w:tcPr>
            <w:tcW w:type="dxa" w:w="2351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C</w:t>
            </w:r>
          </w:p>
        </w:tc>
        <w:tc>
          <w:tcPr>
            <w:tcW w:type="dxa" w:w="2351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15</w:t>
            </w:r>
          </w:p>
        </w:tc>
        <w:tc>
          <w:tcPr>
            <w:tcW w:type="dxa" w:w="2351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C</w:t>
            </w:r>
          </w:p>
        </w:tc>
      </w:tr>
      <w:tr>
        <w:tc>
          <w:tcPr>
            <w:tcW w:type="dxa" w:w="2351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6</w:t>
            </w:r>
          </w:p>
        </w:tc>
        <w:tc>
          <w:tcPr>
            <w:tcW w:type="dxa" w:w="2351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B</w:t>
            </w:r>
          </w:p>
        </w:tc>
        <w:tc>
          <w:tcPr>
            <w:tcW w:type="dxa" w:w="2351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16</w:t>
            </w:r>
          </w:p>
        </w:tc>
        <w:tc>
          <w:tcPr>
            <w:tcW w:type="dxa" w:w="2351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B</w:t>
            </w:r>
          </w:p>
        </w:tc>
      </w:tr>
      <w:tr>
        <w:tc>
          <w:tcPr>
            <w:tcW w:type="dxa" w:w="2351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7</w:t>
            </w:r>
          </w:p>
        </w:tc>
        <w:tc>
          <w:tcPr>
            <w:tcW w:type="dxa" w:w="2351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C</w:t>
            </w:r>
          </w:p>
        </w:tc>
        <w:tc>
          <w:tcPr>
            <w:tcW w:type="dxa" w:w="2351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17</w:t>
            </w:r>
          </w:p>
        </w:tc>
        <w:tc>
          <w:tcPr>
            <w:tcW w:type="dxa" w:w="2351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B</w:t>
            </w:r>
          </w:p>
        </w:tc>
      </w:tr>
      <w:tr>
        <w:tc>
          <w:tcPr>
            <w:tcW w:type="dxa" w:w="2351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8</w:t>
            </w:r>
          </w:p>
        </w:tc>
        <w:tc>
          <w:tcPr>
            <w:tcW w:type="dxa" w:w="2351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B</w:t>
            </w:r>
          </w:p>
        </w:tc>
        <w:tc>
          <w:tcPr>
            <w:tcW w:type="dxa" w:w="2351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18</w:t>
            </w:r>
          </w:p>
        </w:tc>
        <w:tc>
          <w:tcPr>
            <w:tcW w:type="dxa" w:w="2351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B</w:t>
            </w:r>
          </w:p>
        </w:tc>
      </w:tr>
      <w:tr>
        <w:tc>
          <w:tcPr>
            <w:tcW w:type="dxa" w:w="2351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9</w:t>
            </w:r>
          </w:p>
        </w:tc>
        <w:tc>
          <w:tcPr>
            <w:tcW w:type="dxa" w:w="2351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C</w:t>
            </w:r>
          </w:p>
        </w:tc>
        <w:tc>
          <w:tcPr>
            <w:tcW w:type="dxa" w:w="2351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19</w:t>
            </w:r>
          </w:p>
        </w:tc>
        <w:tc>
          <w:tcPr>
            <w:tcW w:type="dxa" w:w="2351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B</w:t>
            </w:r>
          </w:p>
        </w:tc>
      </w:tr>
      <w:tr>
        <w:tc>
          <w:tcPr>
            <w:tcW w:type="dxa" w:w="2351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10</w:t>
            </w:r>
          </w:p>
        </w:tc>
        <w:tc>
          <w:tcPr>
            <w:tcW w:type="dxa" w:w="2351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C</w:t>
            </w:r>
          </w:p>
        </w:tc>
        <w:tc>
          <w:tcPr>
            <w:tcW w:type="dxa" w:w="2351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20</w:t>
            </w:r>
          </w:p>
        </w:tc>
        <w:tc>
          <w:tcPr>
            <w:tcW w:type="dxa" w:w="2351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B</w:t>
            </w:r>
          </w:p>
        </w:tc>
      </w:tr>
    </w:tbl>
    <w:p/>
    <w:p>
      <w:pPr>
        <w:pStyle w:val="Heading1"/>
      </w:pPr>
      <w:r>
        <w:rPr>
          <w:rFonts w:ascii="微软雅黑" w:hAnsi="微软雅黑" w:eastAsia="微软雅黑"/>
          <w:b/>
          <w:sz w:val="28"/>
        </w:rPr>
        <w:t>二、多选题（共10题，每题3分，共30分）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4703"/>
        <w:gridCol w:w="4703"/>
      </w:tblGrid>
      <w:tr>
        <w:tc>
          <w:tcPr>
            <w:tcW w:type="dxa" w:w="4703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b/>
                <w:sz w:val="21"/>
              </w:rPr>
              <w:t>题号</w:t>
            </w:r>
          </w:p>
        </w:tc>
        <w:tc>
          <w:tcPr>
            <w:tcW w:type="dxa" w:w="4703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b/>
                <w:sz w:val="21"/>
              </w:rPr>
              <w:t>答案</w:t>
            </w:r>
          </w:p>
        </w:tc>
      </w:tr>
      <w:tr>
        <w:tc>
          <w:tcPr>
            <w:tcW w:type="dxa" w:w="4703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1</w:t>
            </w:r>
          </w:p>
        </w:tc>
        <w:tc>
          <w:tcPr>
            <w:tcW w:type="dxa" w:w="4703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ABCD</w:t>
            </w:r>
          </w:p>
        </w:tc>
      </w:tr>
      <w:tr>
        <w:tc>
          <w:tcPr>
            <w:tcW w:type="dxa" w:w="4703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2</w:t>
            </w:r>
          </w:p>
        </w:tc>
        <w:tc>
          <w:tcPr>
            <w:tcW w:type="dxa" w:w="4703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ABCD</w:t>
            </w:r>
          </w:p>
        </w:tc>
      </w:tr>
      <w:tr>
        <w:tc>
          <w:tcPr>
            <w:tcW w:type="dxa" w:w="4703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3</w:t>
            </w:r>
          </w:p>
        </w:tc>
        <w:tc>
          <w:tcPr>
            <w:tcW w:type="dxa" w:w="4703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ABCD</w:t>
            </w:r>
          </w:p>
        </w:tc>
      </w:tr>
      <w:tr>
        <w:tc>
          <w:tcPr>
            <w:tcW w:type="dxa" w:w="4703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4</w:t>
            </w:r>
          </w:p>
        </w:tc>
        <w:tc>
          <w:tcPr>
            <w:tcW w:type="dxa" w:w="4703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ABCD</w:t>
            </w:r>
          </w:p>
        </w:tc>
      </w:tr>
      <w:tr>
        <w:tc>
          <w:tcPr>
            <w:tcW w:type="dxa" w:w="4703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5</w:t>
            </w:r>
          </w:p>
        </w:tc>
        <w:tc>
          <w:tcPr>
            <w:tcW w:type="dxa" w:w="4703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ABC</w:t>
            </w:r>
          </w:p>
        </w:tc>
      </w:tr>
      <w:tr>
        <w:tc>
          <w:tcPr>
            <w:tcW w:type="dxa" w:w="4703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6</w:t>
            </w:r>
          </w:p>
        </w:tc>
        <w:tc>
          <w:tcPr>
            <w:tcW w:type="dxa" w:w="4703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ABCD</w:t>
            </w:r>
          </w:p>
        </w:tc>
      </w:tr>
      <w:tr>
        <w:tc>
          <w:tcPr>
            <w:tcW w:type="dxa" w:w="4703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7</w:t>
            </w:r>
          </w:p>
        </w:tc>
        <w:tc>
          <w:tcPr>
            <w:tcW w:type="dxa" w:w="4703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ABCD</w:t>
            </w:r>
          </w:p>
        </w:tc>
      </w:tr>
      <w:tr>
        <w:tc>
          <w:tcPr>
            <w:tcW w:type="dxa" w:w="4703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8</w:t>
            </w:r>
          </w:p>
        </w:tc>
        <w:tc>
          <w:tcPr>
            <w:tcW w:type="dxa" w:w="4703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ABC</w:t>
            </w:r>
          </w:p>
        </w:tc>
      </w:tr>
      <w:tr>
        <w:tc>
          <w:tcPr>
            <w:tcW w:type="dxa" w:w="4703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9</w:t>
            </w:r>
          </w:p>
        </w:tc>
        <w:tc>
          <w:tcPr>
            <w:tcW w:type="dxa" w:w="4703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ABCD</w:t>
            </w:r>
          </w:p>
        </w:tc>
      </w:tr>
      <w:tr>
        <w:tc>
          <w:tcPr>
            <w:tcW w:type="dxa" w:w="4703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10</w:t>
            </w:r>
          </w:p>
        </w:tc>
        <w:tc>
          <w:tcPr>
            <w:tcW w:type="dxa" w:w="4703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ABCD</w:t>
            </w:r>
          </w:p>
        </w:tc>
      </w:tr>
    </w:tbl>
    <w:p/>
    <w:p>
      <w:pPr>
        <w:pStyle w:val="Heading1"/>
      </w:pPr>
      <w:r>
        <w:rPr>
          <w:rFonts w:ascii="微软雅黑" w:hAnsi="微软雅黑" w:eastAsia="微软雅黑"/>
          <w:b/>
          <w:sz w:val="28"/>
        </w:rPr>
        <w:t>三、判断题（共10题，每题1分，共10分）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2351"/>
        <w:gridCol w:w="2351"/>
        <w:gridCol w:w="2351"/>
        <w:gridCol w:w="2351"/>
      </w:tblGrid>
      <w:tr>
        <w:tc>
          <w:tcPr>
            <w:tcW w:type="dxa" w:w="2351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b/>
                <w:sz w:val="21"/>
              </w:rPr>
              <w:t>题号</w:t>
            </w:r>
          </w:p>
        </w:tc>
        <w:tc>
          <w:tcPr>
            <w:tcW w:type="dxa" w:w="2351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b/>
                <w:sz w:val="21"/>
              </w:rPr>
              <w:t>答案</w:t>
            </w:r>
          </w:p>
        </w:tc>
        <w:tc>
          <w:tcPr>
            <w:tcW w:type="dxa" w:w="2351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b/>
                <w:sz w:val="21"/>
              </w:rPr>
              <w:t>题号</w:t>
            </w:r>
          </w:p>
        </w:tc>
        <w:tc>
          <w:tcPr>
            <w:tcW w:type="dxa" w:w="2351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b/>
                <w:sz w:val="21"/>
              </w:rPr>
              <w:t>答案</w:t>
            </w:r>
          </w:p>
        </w:tc>
      </w:tr>
      <w:tr>
        <w:tc>
          <w:tcPr>
            <w:tcW w:type="dxa" w:w="2351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1</w:t>
            </w:r>
          </w:p>
        </w:tc>
        <w:tc>
          <w:tcPr>
            <w:tcW w:type="dxa" w:w="2351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×</w:t>
            </w:r>
          </w:p>
        </w:tc>
        <w:tc>
          <w:tcPr>
            <w:tcW w:type="dxa" w:w="2351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6</w:t>
            </w:r>
          </w:p>
        </w:tc>
        <w:tc>
          <w:tcPr>
            <w:tcW w:type="dxa" w:w="2351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√</w:t>
            </w:r>
          </w:p>
        </w:tc>
      </w:tr>
      <w:tr>
        <w:tc>
          <w:tcPr>
            <w:tcW w:type="dxa" w:w="2351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2</w:t>
            </w:r>
          </w:p>
        </w:tc>
        <w:tc>
          <w:tcPr>
            <w:tcW w:type="dxa" w:w="2351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√</w:t>
            </w:r>
          </w:p>
        </w:tc>
        <w:tc>
          <w:tcPr>
            <w:tcW w:type="dxa" w:w="2351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7</w:t>
            </w:r>
          </w:p>
        </w:tc>
        <w:tc>
          <w:tcPr>
            <w:tcW w:type="dxa" w:w="2351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√</w:t>
            </w:r>
          </w:p>
        </w:tc>
      </w:tr>
      <w:tr>
        <w:tc>
          <w:tcPr>
            <w:tcW w:type="dxa" w:w="2351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3</w:t>
            </w:r>
          </w:p>
        </w:tc>
        <w:tc>
          <w:tcPr>
            <w:tcW w:type="dxa" w:w="2351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√</w:t>
            </w:r>
          </w:p>
        </w:tc>
        <w:tc>
          <w:tcPr>
            <w:tcW w:type="dxa" w:w="2351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8</w:t>
            </w:r>
          </w:p>
        </w:tc>
        <w:tc>
          <w:tcPr>
            <w:tcW w:type="dxa" w:w="2351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×</w:t>
            </w:r>
          </w:p>
        </w:tc>
      </w:tr>
      <w:tr>
        <w:tc>
          <w:tcPr>
            <w:tcW w:type="dxa" w:w="2351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4</w:t>
            </w:r>
          </w:p>
        </w:tc>
        <w:tc>
          <w:tcPr>
            <w:tcW w:type="dxa" w:w="2351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√</w:t>
            </w:r>
          </w:p>
        </w:tc>
        <w:tc>
          <w:tcPr>
            <w:tcW w:type="dxa" w:w="2351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9</w:t>
            </w:r>
          </w:p>
        </w:tc>
        <w:tc>
          <w:tcPr>
            <w:tcW w:type="dxa" w:w="2351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×</w:t>
            </w:r>
          </w:p>
        </w:tc>
      </w:tr>
      <w:tr>
        <w:tc>
          <w:tcPr>
            <w:tcW w:type="dxa" w:w="2351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5</w:t>
            </w:r>
          </w:p>
        </w:tc>
        <w:tc>
          <w:tcPr>
            <w:tcW w:type="dxa" w:w="2351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√</w:t>
            </w:r>
          </w:p>
        </w:tc>
        <w:tc>
          <w:tcPr>
            <w:tcW w:type="dxa" w:w="2351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10</w:t>
            </w:r>
          </w:p>
        </w:tc>
        <w:tc>
          <w:tcPr>
            <w:tcW w:type="dxa" w:w="2351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√</w:t>
            </w:r>
          </w:p>
        </w:tc>
      </w:tr>
    </w:tbl>
    <w:p/>
    <w:p>
      <w:pPr>
        <w:pStyle w:val="Heading1"/>
      </w:pPr>
      <w:r>
        <w:rPr>
          <w:rFonts w:ascii="微软雅黑" w:hAnsi="微软雅黑" w:eastAsia="微软雅黑"/>
          <w:b/>
          <w:sz w:val="28"/>
        </w:rPr>
        <w:t>四、简答题（共2题，每题10分，共20分）</w:t>
      </w:r>
    </w:p>
    <w:p>
      <w:pPr>
        <w:pStyle w:val="Heading2"/>
      </w:pPr>
      <w:r>
        <w:rPr>
          <w:rFonts w:ascii="微软雅黑" w:hAnsi="微软雅黑" w:eastAsia="微软雅黑"/>
          <w:b/>
          <w:sz w:val="24"/>
        </w:rPr>
        <w:t>第1题：请简述投诉处理的五步法，并说明每一步的核心要点。</w:t>
      </w:r>
    </w:p>
    <w:p>
      <w:r>
        <w:rPr>
          <w:rFonts w:ascii="微软雅黑" w:hAnsi="微软雅黑" w:eastAsia="微软雅黑"/>
          <w:b/>
          <w:sz w:val="21"/>
        </w:rPr>
        <w:t>作答：</w:t>
      </w:r>
    </w:p>
    <w:p>
      <w:r>
        <w:rPr>
          <w:rFonts w:ascii="微软雅黑" w:hAnsi="微软雅黑" w:eastAsia="微软雅黑"/>
          <w:sz w:val="21"/>
        </w:rPr>
        <w:t>投诉处理五步法：</w:t>
      </w:r>
    </w:p>
    <w:p>
      <w:r>
        <w:rPr>
          <w:rFonts w:ascii="微软雅黑" w:hAnsi="微软雅黑" w:eastAsia="微软雅黑"/>
          <w:sz w:val="21"/>
        </w:rPr>
        <w:t>1. 倾听：听客户把话说完，不要打断。</w:t>
      </w:r>
    </w:p>
    <w:p>
      <w:r>
        <w:rPr>
          <w:rFonts w:ascii="微软雅黑" w:hAnsi="微软雅黑" w:eastAsia="微软雅黑"/>
          <w:sz w:val="21"/>
        </w:rPr>
        <w:t>2. 确认：确认客户的问题是什么。</w:t>
      </w:r>
    </w:p>
    <w:p>
      <w:r>
        <w:rPr>
          <w:rFonts w:ascii="微软雅黑" w:hAnsi="微软雅黑" w:eastAsia="微软雅黑"/>
          <w:sz w:val="21"/>
        </w:rPr>
        <w:t>3. 方案：给客户一个解决办法。</w:t>
      </w:r>
    </w:p>
    <w:p>
      <w:r>
        <w:rPr>
          <w:rFonts w:ascii="微软雅黑" w:hAnsi="微软雅黑" w:eastAsia="微软雅黑"/>
          <w:sz w:val="21"/>
        </w:rPr>
        <w:t>4. 执行：去解决问题。</w:t>
      </w:r>
    </w:p>
    <w:p>
      <w:r>
        <w:rPr>
          <w:rFonts w:ascii="微软雅黑" w:hAnsi="微软雅黑" w:eastAsia="微软雅黑"/>
          <w:sz w:val="21"/>
        </w:rPr>
        <w:t>5. 闭环：解决完了告诉客户。</w:t>
      </w:r>
    </w:p>
    <w:p>
      <w:r>
        <w:rPr>
          <w:rFonts w:ascii="微软雅黑" w:hAnsi="微软雅黑" w:eastAsia="微软雅黑"/>
          <w:sz w:val="21"/>
        </w:rPr>
        <w:t>主要就是要态度好，尽快帮客户解决。</w:t>
      </w:r>
    </w:p>
    <w:p/>
    <w:p>
      <w:pPr>
        <w:pStyle w:val="Heading2"/>
      </w:pPr>
      <w:r>
        <w:rPr>
          <w:rFonts w:ascii="微软雅黑" w:hAnsi="微软雅黑" w:eastAsia="微软雅黑"/>
          <w:b/>
          <w:sz w:val="24"/>
        </w:rPr>
        <w:t>第2题：客户来电抱怨「你们的产品也太贵了，别人家的比你们便宜一半！」请运用异议处理技巧，写出完整回复思路和话术要点。</w:t>
      </w:r>
    </w:p>
    <w:p>
      <w:r>
        <w:rPr>
          <w:rFonts w:ascii="微软雅黑" w:hAnsi="微软雅黑" w:eastAsia="微软雅黑"/>
          <w:b/>
          <w:sz w:val="21"/>
        </w:rPr>
        <w:t>作答：</w:t>
      </w:r>
    </w:p>
    <w:p>
      <w:r>
        <w:rPr>
          <w:rFonts w:ascii="微软雅黑" w:hAnsi="微软雅黑" w:eastAsia="微软雅黑"/>
          <w:sz w:val="21"/>
        </w:rPr>
        <w:t>客户说贵的话，我会先表示理解，然后跟他说我们产品的优势，比如功能多、AI机器人好用。如果客户预算不够，可以推荐基础版或者年付优惠。最后问问客户要不要看看演示。</w:t>
      </w:r>
    </w:p>
    <w:p>
      <w:r>
        <w:rPr>
          <w:rFonts w:ascii="微软雅黑" w:hAnsi="微软雅黑" w:eastAsia="微软雅黑"/>
          <w:sz w:val="21"/>
        </w:rPr>
        <w:t>话术：「理解您的想法，我们产品确实不便宜，但功能很全，AI机器人能省很多人力。您可以先试试基础版，或者年付有折扣。」</w:t>
      </w:r>
    </w:p>
    <w:sectPr w:rsidR="00FC693F" w:rsidRPr="0006063C" w:rsidSect="00034616">
      <w:pgSz w:w="12240" w:h="15840"/>
      <w:pgMar w:top="1134" w:right="1417" w:bottom="1134" w:left="141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微软雅黑" w:hAnsi="微软雅黑" w:eastAsia="微软雅黑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